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781A1" w14:textId="221ADB59" w:rsidR="003367A4" w:rsidRPr="00CB0127" w:rsidRDefault="00000000" w:rsidP="00CB0127">
      <w:pPr>
        <w:pStyle w:val="aa"/>
        <w:jc w:val="center"/>
        <w:rPr>
          <w:rFonts w:ascii="Times New Roman" w:hAnsi="Times New Roman" w:cs="Times New Roman"/>
          <w:color w:val="auto"/>
          <w:sz w:val="44"/>
          <w:szCs w:val="44"/>
          <w:lang w:val="ru-RU"/>
        </w:rPr>
      </w:pPr>
      <w:r w:rsidRPr="00CB0127">
        <w:rPr>
          <w:rFonts w:ascii="Times New Roman" w:hAnsi="Times New Roman" w:cs="Times New Roman"/>
          <w:color w:val="auto"/>
          <w:sz w:val="44"/>
          <w:szCs w:val="44"/>
          <w:lang w:val="ru-RU"/>
        </w:rPr>
        <w:t>Форматы работы в такси</w:t>
      </w:r>
    </w:p>
    <w:p w14:paraId="2C66CE1A" w14:textId="1DFB33A8" w:rsidR="003367A4" w:rsidRPr="00CB0127" w:rsidRDefault="00E62F3B" w:rsidP="00CB0127">
      <w:pPr>
        <w:jc w:val="both"/>
        <w:rPr>
          <w:rFonts w:ascii="Times New Roman" w:hAnsi="Times New Roman" w:cs="Times New Roman"/>
          <w:lang w:val="ru-RU"/>
        </w:rPr>
      </w:pPr>
      <w:r w:rsidRPr="00CB0127">
        <w:rPr>
          <w:rFonts w:ascii="Times New Roman" w:hAnsi="Times New Roman" w:cs="Times New Roman"/>
          <w:b/>
          <w:noProof/>
          <w:lang w:val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70C21781" wp14:editId="79DF4D9B">
                <wp:simplePos x="0" y="0"/>
                <wp:positionH relativeFrom="column">
                  <wp:posOffset>4400550</wp:posOffset>
                </wp:positionH>
                <wp:positionV relativeFrom="paragraph">
                  <wp:posOffset>371475</wp:posOffset>
                </wp:positionV>
                <wp:extent cx="152400" cy="152400"/>
                <wp:effectExtent l="57150" t="19050" r="38100" b="95250"/>
                <wp:wrapNone/>
                <wp:docPr id="1196274613" name="Сердц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heart">
                          <a:avLst/>
                        </a:prstGeom>
                        <a:solidFill>
                          <a:srgbClr val="EE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B2C570" id="Сердце 1" o:spid="_x0000_s1026" style="position:absolute;margin-left:346.5pt;margin-top:29.25pt;width:12pt;height:12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" path="m76200,38100v31750,-88900,155575,,,114300c-79375,38100,44450,-50800,76200,38100xe" fillcolor="#e00" strokecolor="black [3213]">
                <v:shadow on="t" color="black" opacity="22937f" origin=",.5" offset="0,.63889mm"/>
                <v:path arrowok="t" o:connecttype="custom" o:connectlocs="76200,38100;76200,152400;76200,38100" o:connectangles="0,0,0"/>
              </v:shape>
            </w:pict>
          </mc:Fallback>
        </mc:AlternateContent>
      </w:r>
      <w:r w:rsidR="00000000" w:rsidRPr="00CB0127">
        <w:rPr>
          <w:rFonts w:ascii="Times New Roman" w:hAnsi="Times New Roman" w:cs="Times New Roman"/>
          <w:b/>
          <w:lang w:val="ru-RU"/>
        </w:rPr>
        <w:t>В такси можно работать по-разному.</w:t>
      </w:r>
      <w:r w:rsidRPr="00CB0127">
        <w:rPr>
          <w:rFonts w:ascii="Times New Roman" w:hAnsi="Times New Roman" w:cs="Times New Roman"/>
          <w:lang w:val="ru-RU"/>
        </w:rPr>
        <w:t xml:space="preserve"> </w:t>
      </w:r>
      <w:r w:rsidR="00000000" w:rsidRPr="00CB0127">
        <w:rPr>
          <w:rFonts w:ascii="Times New Roman" w:hAnsi="Times New Roman" w:cs="Times New Roman"/>
          <w:lang w:val="ru-RU"/>
        </w:rPr>
        <w:t>Кто-то просто закрывает аренду</w:t>
      </w:r>
      <w:r w:rsidRPr="00CB0127">
        <w:rPr>
          <w:rFonts w:ascii="Times New Roman" w:hAnsi="Times New Roman" w:cs="Times New Roman"/>
          <w:lang w:val="ru-RU"/>
        </w:rPr>
        <w:t xml:space="preserve"> и использует автомобиль для своих целей</w:t>
      </w:r>
      <w:r w:rsidR="00000000" w:rsidRPr="00CB0127">
        <w:rPr>
          <w:rFonts w:ascii="Times New Roman" w:hAnsi="Times New Roman" w:cs="Times New Roman"/>
          <w:lang w:val="ru-RU"/>
        </w:rPr>
        <w:t>, кто-то зарабатывает на жизнь</w:t>
      </w:r>
      <w:r w:rsidRPr="00CB0127">
        <w:rPr>
          <w:rFonts w:ascii="Times New Roman" w:hAnsi="Times New Roman" w:cs="Times New Roman"/>
          <w:lang w:val="ru-RU"/>
        </w:rPr>
        <w:t xml:space="preserve"> используя основной источник дохода работу в такси</w:t>
      </w:r>
      <w:r w:rsidR="00000000" w:rsidRPr="00CB0127">
        <w:rPr>
          <w:rFonts w:ascii="Times New Roman" w:hAnsi="Times New Roman" w:cs="Times New Roman"/>
          <w:lang w:val="ru-RU"/>
        </w:rPr>
        <w:t>.</w:t>
      </w:r>
      <w:r w:rsidR="00CB0127">
        <w:rPr>
          <w:rFonts w:ascii="Times New Roman" w:hAnsi="Times New Roman" w:cs="Times New Roman"/>
          <w:lang w:val="ru-RU"/>
        </w:rPr>
        <w:t xml:space="preserve"> </w:t>
      </w:r>
      <w:r w:rsidR="00000000" w:rsidRPr="00CB0127">
        <w:rPr>
          <w:rFonts w:ascii="Times New Roman" w:hAnsi="Times New Roman" w:cs="Times New Roman"/>
          <w:lang w:val="ru-RU"/>
        </w:rPr>
        <w:t>Выбер</w:t>
      </w:r>
      <w:r w:rsidRPr="00CB0127">
        <w:rPr>
          <w:rFonts w:ascii="Times New Roman" w:hAnsi="Times New Roman" w:cs="Times New Roman"/>
          <w:lang w:val="ru-RU"/>
        </w:rPr>
        <w:t>ите</w:t>
      </w:r>
      <w:r w:rsidR="00000000" w:rsidRPr="00CB0127">
        <w:rPr>
          <w:rFonts w:ascii="Times New Roman" w:hAnsi="Times New Roman" w:cs="Times New Roman"/>
          <w:lang w:val="ru-RU"/>
        </w:rPr>
        <w:t xml:space="preserve"> свой формат — и работай</w:t>
      </w:r>
      <w:r w:rsidRPr="00CB0127">
        <w:rPr>
          <w:rFonts w:ascii="Times New Roman" w:hAnsi="Times New Roman" w:cs="Times New Roman"/>
          <w:lang w:val="ru-RU"/>
        </w:rPr>
        <w:t>те</w:t>
      </w:r>
      <w:r w:rsidR="00000000" w:rsidRPr="00CB0127">
        <w:rPr>
          <w:rFonts w:ascii="Times New Roman" w:hAnsi="Times New Roman" w:cs="Times New Roman"/>
          <w:lang w:val="ru-RU"/>
        </w:rPr>
        <w:t xml:space="preserve"> осознанно</w:t>
      </w:r>
      <w:r w:rsidRPr="00CB0127">
        <w:rPr>
          <w:rFonts w:ascii="Times New Roman" w:hAnsi="Times New Roman" w:cs="Times New Roman"/>
          <w:lang w:val="ru-RU"/>
        </w:rPr>
        <w:t xml:space="preserve"> </w:t>
      </w:r>
    </w:p>
    <w:p w14:paraId="3F3118FD" w14:textId="742666E5" w:rsidR="00CB0127" w:rsidRDefault="00CB0127" w:rsidP="00CB0127">
      <w:pPr>
        <w:rPr>
          <w:lang w:val="ru-RU"/>
        </w:rPr>
      </w:pPr>
      <w:r w:rsidRPr="00E62F3B">
        <w:rPr>
          <w:noProof/>
          <w:lang w:val="ru-RU"/>
        </w:rPr>
        <mc:AlternateContent>
          <mc:Choice Requires="wps">
            <w:drawing>
              <wp:anchor distT="45720" distB="45720" distL="114300" distR="114300" simplePos="0" relativeHeight="251671552" behindDoc="1" locked="0" layoutInCell="1" allowOverlap="1" wp14:anchorId="141CD45A" wp14:editId="5391D78A">
                <wp:simplePos x="0" y="0"/>
                <wp:positionH relativeFrom="column">
                  <wp:posOffset>1571625</wp:posOffset>
                </wp:positionH>
                <wp:positionV relativeFrom="paragraph">
                  <wp:posOffset>10160</wp:posOffset>
                </wp:positionV>
                <wp:extent cx="2324100" cy="3295650"/>
                <wp:effectExtent l="0" t="0" r="19050" b="19050"/>
                <wp:wrapNone/>
                <wp:docPr id="3214003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329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0F9959" w14:textId="2F331F8A" w:rsidR="007C04F3" w:rsidRPr="007C04F3" w:rsidRDefault="007C04F3" w:rsidP="007C04F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</w:pPr>
                            <w:r w:rsidRPr="007C04F3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  <w:t xml:space="preserve">Формат </w:t>
                            </w:r>
                            <w:r w:rsidR="00773CFC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  <w:t>2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  <w:t>дополнительно подзаработать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  <w:t xml:space="preserve"> </w:t>
                            </w:r>
                          </w:p>
                          <w:p w14:paraId="177ADA4E" w14:textId="77777777" w:rsidR="007C04F3" w:rsidRPr="007C04F3" w:rsidRDefault="007C04F3" w:rsidP="007C04F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  <w:p w14:paraId="5F15962F" w14:textId="056B0762" w:rsidR="007C04F3" w:rsidRPr="007C04F3" w:rsidRDefault="007C04F3" w:rsidP="007C04F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773CFC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  <w:t>Цель: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закрыть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основные расходы на авто и получить прибыль</w:t>
                            </w:r>
                          </w:p>
                          <w:p w14:paraId="5A2F7D96" w14:textId="77777777" w:rsidR="007C04F3" w:rsidRPr="007C04F3" w:rsidRDefault="007C04F3" w:rsidP="007C04F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  <w:p w14:paraId="6AF1CEA3" w14:textId="490E7043" w:rsidR="007C04F3" w:rsidRPr="007C04F3" w:rsidRDefault="007C04F3" w:rsidP="007C04F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773CFC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  <w:t>Доход: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средний</w:t>
                            </w:r>
                          </w:p>
                          <w:p w14:paraId="599139AD" w14:textId="77777777" w:rsidR="007C04F3" w:rsidRPr="007C04F3" w:rsidRDefault="007C04F3" w:rsidP="007C04F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  <w:p w14:paraId="335E826E" w14:textId="2DF5277A" w:rsidR="007C04F3" w:rsidRPr="007C04F3" w:rsidRDefault="007C04F3" w:rsidP="00773CF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•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4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8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час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ов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на линии</w:t>
                            </w:r>
                          </w:p>
                          <w:p w14:paraId="4BBE94F8" w14:textId="747545BD" w:rsidR="007C04F3" w:rsidRPr="007C04F3" w:rsidRDefault="007C04F3" w:rsidP="00773CF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•</w:t>
                            </w:r>
                            <w:r w:rsidR="00773CFC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Работа в часы повышенного спроса (утреннее или вечернее время)</w:t>
                            </w:r>
                          </w:p>
                          <w:p w14:paraId="6965D438" w14:textId="520156E6" w:rsidR="007C04F3" w:rsidRDefault="007C04F3" w:rsidP="00773CF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• </w:t>
                            </w:r>
                            <w:r w:rsidR="00773CFC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Работа без отказов от заказов</w:t>
                            </w:r>
                          </w:p>
                          <w:p w14:paraId="40A73CD8" w14:textId="186F9D7C" w:rsidR="00773CFC" w:rsidRPr="007C04F3" w:rsidRDefault="00773CFC" w:rsidP="00773CF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•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Работа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в разных районах города</w:t>
                            </w:r>
                          </w:p>
                          <w:p w14:paraId="028B584A" w14:textId="77777777" w:rsidR="007C04F3" w:rsidRPr="007C04F3" w:rsidRDefault="007C04F3" w:rsidP="007C04F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  <w:p w14:paraId="36C6D099" w14:textId="52ACA98F" w:rsidR="007C04F3" w:rsidRPr="007C04F3" w:rsidRDefault="007C04F3" w:rsidP="007C04F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CB012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  <w:t>Результат: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аренда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и бензин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закрыт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ы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, заработок минимальный</w:t>
                            </w:r>
                            <w:r w:rsidR="00CB0127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</w:t>
                            </w:r>
                            <w:r w:rsidR="00CB0127" w:rsidRPr="00CB0127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(условно 2–4 тыс. ₽ в день</w:t>
                            </w:r>
                            <w:r w:rsidR="00CB0127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)</w:t>
                            </w:r>
                          </w:p>
                          <w:p w14:paraId="043D3C87" w14:textId="77777777" w:rsidR="007C04F3" w:rsidRPr="00E62F3B" w:rsidRDefault="007C04F3" w:rsidP="007C04F3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1CD45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23.75pt;margin-top:.8pt;width:183pt;height:259.5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">
                <v:textbox>
                  <w:txbxContent>
                    <w:p w14:paraId="5E0F9959" w14:textId="2F331F8A" w:rsidR="007C04F3" w:rsidRPr="007C04F3" w:rsidRDefault="007C04F3" w:rsidP="007C04F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</w:pPr>
                      <w:r w:rsidRPr="007C04F3"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  <w:t xml:space="preserve">Формат </w:t>
                      </w:r>
                      <w:r w:rsidR="00773CFC"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  <w:t>2</w:t>
                      </w:r>
                      <w:r w:rsidRPr="007C04F3"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  <w:t>дополнительно подзаработать</w:t>
                      </w:r>
                      <w:r w:rsidRPr="007C04F3"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  <w:t xml:space="preserve"> </w:t>
                      </w:r>
                    </w:p>
                    <w:p w14:paraId="177ADA4E" w14:textId="77777777" w:rsidR="007C04F3" w:rsidRPr="007C04F3" w:rsidRDefault="007C04F3" w:rsidP="007C04F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  <w:p w14:paraId="5F15962F" w14:textId="056B0762" w:rsidR="007C04F3" w:rsidRPr="007C04F3" w:rsidRDefault="007C04F3" w:rsidP="007C04F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773CFC"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  <w:t>Цель: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закрыть 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основные расходы на авто и получить прибыль</w:t>
                      </w:r>
                    </w:p>
                    <w:p w14:paraId="5A2F7D96" w14:textId="77777777" w:rsidR="007C04F3" w:rsidRPr="007C04F3" w:rsidRDefault="007C04F3" w:rsidP="007C04F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  <w:p w14:paraId="6AF1CEA3" w14:textId="490E7043" w:rsidR="007C04F3" w:rsidRPr="007C04F3" w:rsidRDefault="007C04F3" w:rsidP="007C04F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773CFC"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  <w:t>Доход: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средний</w:t>
                      </w:r>
                    </w:p>
                    <w:p w14:paraId="599139AD" w14:textId="77777777" w:rsidR="007C04F3" w:rsidRPr="007C04F3" w:rsidRDefault="007C04F3" w:rsidP="007C04F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  <w:p w14:paraId="335E826E" w14:textId="2DF5277A" w:rsidR="007C04F3" w:rsidRPr="007C04F3" w:rsidRDefault="007C04F3" w:rsidP="00773CF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• 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4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>–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8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час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ов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на линии</w:t>
                      </w:r>
                    </w:p>
                    <w:p w14:paraId="4BBE94F8" w14:textId="747545BD" w:rsidR="007C04F3" w:rsidRPr="007C04F3" w:rsidRDefault="007C04F3" w:rsidP="00773CF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>•</w:t>
                      </w:r>
                      <w:r w:rsidR="00773CFC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>Работа в часы повышенного спроса (утреннее или вечернее время)</w:t>
                      </w:r>
                    </w:p>
                    <w:p w14:paraId="6965D438" w14:textId="520156E6" w:rsidR="007C04F3" w:rsidRDefault="007C04F3" w:rsidP="00773CF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• </w:t>
                      </w:r>
                      <w:r w:rsidR="00773CFC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>Работа без отказов от заказов</w:t>
                      </w:r>
                    </w:p>
                    <w:p w14:paraId="40A73CD8" w14:textId="186F9D7C" w:rsidR="00773CFC" w:rsidRPr="007C04F3" w:rsidRDefault="00773CFC" w:rsidP="00773CF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• 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Работа 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в разных районах города</w:t>
                      </w:r>
                    </w:p>
                    <w:p w14:paraId="028B584A" w14:textId="77777777" w:rsidR="007C04F3" w:rsidRPr="007C04F3" w:rsidRDefault="007C04F3" w:rsidP="007C04F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  <w:p w14:paraId="36C6D099" w14:textId="52ACA98F" w:rsidR="007C04F3" w:rsidRPr="007C04F3" w:rsidRDefault="007C04F3" w:rsidP="007C04F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CB0127"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  <w:t>Результат: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аренда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и бензин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закрыт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ы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>, заработок минимальный</w:t>
                      </w:r>
                      <w:r w:rsidR="00CB0127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</w:t>
                      </w:r>
                      <w:r w:rsidR="00CB0127" w:rsidRPr="00CB0127">
                        <w:rPr>
                          <w:rFonts w:ascii="Times New Roman" w:hAnsi="Times New Roman" w:cs="Times New Roman"/>
                          <w:lang w:val="ru-RU"/>
                        </w:rPr>
                        <w:t>(условно 2–4 тыс. ₽ в день</w:t>
                      </w:r>
                      <w:r w:rsidR="00CB0127">
                        <w:rPr>
                          <w:rFonts w:ascii="Times New Roman" w:hAnsi="Times New Roman" w:cs="Times New Roman"/>
                          <w:lang w:val="ru-RU"/>
                        </w:rPr>
                        <w:t>)</w:t>
                      </w:r>
                    </w:p>
                    <w:p w14:paraId="043D3C87" w14:textId="77777777" w:rsidR="007C04F3" w:rsidRPr="00E62F3B" w:rsidRDefault="007C04F3" w:rsidP="007C04F3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62F3B">
        <w:rPr>
          <w:noProof/>
          <w:lang w:val="ru-RU"/>
        </w:rPr>
        <mc:AlternateContent>
          <mc:Choice Requires="wps">
            <w:drawing>
              <wp:anchor distT="45720" distB="45720" distL="114300" distR="114300" simplePos="0" relativeHeight="251650048" behindDoc="1" locked="0" layoutInCell="1" allowOverlap="1" wp14:anchorId="07E24AB8" wp14:editId="780270E0">
                <wp:simplePos x="0" y="0"/>
                <wp:positionH relativeFrom="column">
                  <wp:posOffset>-933450</wp:posOffset>
                </wp:positionH>
                <wp:positionV relativeFrom="paragraph">
                  <wp:posOffset>10159</wp:posOffset>
                </wp:positionV>
                <wp:extent cx="2324100" cy="3305175"/>
                <wp:effectExtent l="0" t="0" r="19050" b="2857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330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3C0DA6" w14:textId="44111693" w:rsidR="00E62F3B" w:rsidRPr="007C04F3" w:rsidRDefault="00E62F3B" w:rsidP="007C04F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</w:pPr>
                            <w:r w:rsidRPr="007C04F3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  <w:t>Формат 1</w:t>
                            </w:r>
                            <w:r w:rsidR="007C04F3" w:rsidRPr="007C04F3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  <w:t>: закрыть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  <w:t xml:space="preserve"> основные расходы на авто </w:t>
                            </w:r>
                          </w:p>
                          <w:p w14:paraId="514C86D4" w14:textId="77777777" w:rsidR="00E62F3B" w:rsidRPr="007C04F3" w:rsidRDefault="00E62F3B" w:rsidP="007C04F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  <w:p w14:paraId="4138D0C3" w14:textId="64A682E3" w:rsidR="00E62F3B" w:rsidRPr="007C04F3" w:rsidRDefault="00E62F3B" w:rsidP="007C04F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CB012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  <w:t>Цель: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закрыть платеж по аренде и отработать бензин</w:t>
                            </w:r>
                          </w:p>
                          <w:p w14:paraId="4DFC3297" w14:textId="77777777" w:rsidR="00E62F3B" w:rsidRPr="007C04F3" w:rsidRDefault="00E62F3B" w:rsidP="007C04F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  <w:p w14:paraId="3BAD99D7" w14:textId="206B4329" w:rsidR="00E62F3B" w:rsidRPr="007C04F3" w:rsidRDefault="00E62F3B" w:rsidP="007C04F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CB012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  <w:t>Доход: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минимальный</w:t>
                            </w:r>
                          </w:p>
                          <w:p w14:paraId="7883AAC2" w14:textId="77777777" w:rsidR="00E62F3B" w:rsidRPr="007C04F3" w:rsidRDefault="00E62F3B" w:rsidP="007C04F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  <w:p w14:paraId="0DF38E26" w14:textId="6B76E712" w:rsidR="00E62F3B" w:rsidRPr="007C04F3" w:rsidRDefault="00E62F3B" w:rsidP="007C04F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•</w:t>
                            </w:r>
                            <w:r w:rsidR="00773CFC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2–4 часа 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на линии</w:t>
                            </w:r>
                          </w:p>
                          <w:p w14:paraId="53A0EE64" w14:textId="4B8B9C18" w:rsidR="00E62F3B" w:rsidRPr="007C04F3" w:rsidRDefault="00E62F3B" w:rsidP="00773CF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•</w:t>
                            </w:r>
                            <w:r w:rsidR="00773CFC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Работа в часы повышенного спроса</w:t>
                            </w:r>
                            <w:r w:rsidR="007C04F3"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(утреннее или вечернее время)</w:t>
                            </w:r>
                          </w:p>
                          <w:p w14:paraId="5FE66112" w14:textId="45F0169E" w:rsidR="00E62F3B" w:rsidRDefault="00E62F3B" w:rsidP="00773CF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•</w:t>
                            </w:r>
                            <w:r w:rsidR="00773CFC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Минимум заказов — чтобы закрыть аренду</w:t>
                            </w:r>
                            <w:r w:rsidR="007C04F3"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и бензин</w:t>
                            </w:r>
                          </w:p>
                          <w:p w14:paraId="1B63C4B3" w14:textId="26A07355" w:rsidR="007C04F3" w:rsidRDefault="007C04F3" w:rsidP="00773CF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•</w:t>
                            </w:r>
                            <w:r w:rsidR="00773CFC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Возможность работать в своем районе или в районе спроса</w:t>
                            </w:r>
                          </w:p>
                          <w:p w14:paraId="7419121D" w14:textId="77777777" w:rsidR="007C04F3" w:rsidRPr="007C04F3" w:rsidRDefault="007C04F3" w:rsidP="007C04F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  <w:p w14:paraId="2426DB37" w14:textId="23E498A5" w:rsidR="00E62F3B" w:rsidRPr="007C04F3" w:rsidRDefault="00E62F3B" w:rsidP="007C04F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CB012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  <w:t>Результат: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аренда</w:t>
                            </w:r>
                            <w:r w:rsid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и бензин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закрыт</w:t>
                            </w:r>
                            <w:r w:rsid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ы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, заработок минимальный</w:t>
                            </w:r>
                          </w:p>
                          <w:p w14:paraId="34575285" w14:textId="77777777" w:rsidR="00E62F3B" w:rsidRPr="00E62F3B" w:rsidRDefault="00E62F3B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24AB8" id="_x0000_s1027" type="#_x0000_t202" style="position:absolute;margin-left:-73.5pt;margin-top:.8pt;width:183pt;height:260.25pt;z-index:-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">
                <v:textbox>
                  <w:txbxContent>
                    <w:p w14:paraId="0F3C0DA6" w14:textId="44111693" w:rsidR="00E62F3B" w:rsidRPr="007C04F3" w:rsidRDefault="00E62F3B" w:rsidP="007C04F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</w:pPr>
                      <w:r w:rsidRPr="007C04F3"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  <w:t>Формат 1</w:t>
                      </w:r>
                      <w:r w:rsidR="007C04F3" w:rsidRPr="007C04F3"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  <w:t>: закрыть</w:t>
                      </w:r>
                      <w:r w:rsidRPr="007C04F3"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  <w:t xml:space="preserve"> основные расходы на авто </w:t>
                      </w:r>
                    </w:p>
                    <w:p w14:paraId="514C86D4" w14:textId="77777777" w:rsidR="00E62F3B" w:rsidRPr="007C04F3" w:rsidRDefault="00E62F3B" w:rsidP="007C04F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  <w:p w14:paraId="4138D0C3" w14:textId="64A682E3" w:rsidR="00E62F3B" w:rsidRPr="007C04F3" w:rsidRDefault="00E62F3B" w:rsidP="007C04F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CB0127"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  <w:t>Цель: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>закрыть платеж по аренде и отработать бензин</w:t>
                      </w:r>
                    </w:p>
                    <w:p w14:paraId="4DFC3297" w14:textId="77777777" w:rsidR="00E62F3B" w:rsidRPr="007C04F3" w:rsidRDefault="00E62F3B" w:rsidP="007C04F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  <w:p w14:paraId="3BAD99D7" w14:textId="206B4329" w:rsidR="00E62F3B" w:rsidRPr="007C04F3" w:rsidRDefault="00E62F3B" w:rsidP="007C04F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CB0127"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  <w:t>Доход: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минимальный</w:t>
                      </w:r>
                    </w:p>
                    <w:p w14:paraId="7883AAC2" w14:textId="77777777" w:rsidR="00E62F3B" w:rsidRPr="007C04F3" w:rsidRDefault="00E62F3B" w:rsidP="007C04F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  <w:p w14:paraId="0DF38E26" w14:textId="6B76E712" w:rsidR="00E62F3B" w:rsidRPr="007C04F3" w:rsidRDefault="00E62F3B" w:rsidP="007C04F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>•</w:t>
                      </w:r>
                      <w:r w:rsidR="00773CFC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2–4 часа 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>на линии</w:t>
                      </w:r>
                    </w:p>
                    <w:p w14:paraId="53A0EE64" w14:textId="4B8B9C18" w:rsidR="00E62F3B" w:rsidRPr="007C04F3" w:rsidRDefault="00E62F3B" w:rsidP="00773CF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>•</w:t>
                      </w:r>
                      <w:r w:rsidR="00773CFC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>Работа в часы повышенного спроса</w:t>
                      </w:r>
                      <w:r w:rsidR="007C04F3"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(утреннее или вечернее время)</w:t>
                      </w:r>
                    </w:p>
                    <w:p w14:paraId="5FE66112" w14:textId="45F0169E" w:rsidR="00E62F3B" w:rsidRDefault="00E62F3B" w:rsidP="00773CF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>•</w:t>
                      </w:r>
                      <w:r w:rsidR="00773CFC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>Минимум заказов — чтобы закрыть аренду</w:t>
                      </w:r>
                      <w:r w:rsidR="007C04F3"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и бензин</w:t>
                      </w:r>
                    </w:p>
                    <w:p w14:paraId="1B63C4B3" w14:textId="26A07355" w:rsidR="007C04F3" w:rsidRDefault="007C04F3" w:rsidP="00773CF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>•</w:t>
                      </w:r>
                      <w:r w:rsidR="00773CFC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Возможность работать в своем районе или в районе спроса</w:t>
                      </w:r>
                    </w:p>
                    <w:p w14:paraId="7419121D" w14:textId="77777777" w:rsidR="007C04F3" w:rsidRPr="007C04F3" w:rsidRDefault="007C04F3" w:rsidP="007C04F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  <w:p w14:paraId="2426DB37" w14:textId="23E498A5" w:rsidR="00E62F3B" w:rsidRPr="007C04F3" w:rsidRDefault="00E62F3B" w:rsidP="007C04F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CB0127"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  <w:t>Результат: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аренда</w:t>
                      </w:r>
                      <w:r w:rsid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и бензин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закрыт</w:t>
                      </w:r>
                      <w:r w:rsidR="007C04F3">
                        <w:rPr>
                          <w:rFonts w:ascii="Times New Roman" w:hAnsi="Times New Roman" w:cs="Times New Roman"/>
                          <w:lang w:val="ru-RU"/>
                        </w:rPr>
                        <w:t>ы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>, заработок минимальный</w:t>
                      </w:r>
                    </w:p>
                    <w:p w14:paraId="34575285" w14:textId="77777777" w:rsidR="00E62F3B" w:rsidRPr="00E62F3B" w:rsidRDefault="00E62F3B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B0127">
        <w:rPr>
          <w:rFonts w:ascii="Times New Roman" w:hAnsi="Times New Roman" w:cs="Times New Roman"/>
          <w:noProof/>
          <w:sz w:val="44"/>
          <w:szCs w:val="44"/>
          <w:lang w:val="ru-RU"/>
        </w:rPr>
        <mc:AlternateContent>
          <mc:Choice Requires="wps">
            <w:drawing>
              <wp:anchor distT="45720" distB="45720" distL="114300" distR="114300" simplePos="0" relativeHeight="251691008" behindDoc="1" locked="0" layoutInCell="1" allowOverlap="1" wp14:anchorId="2F0C282C" wp14:editId="7C9AAD3F">
                <wp:simplePos x="0" y="0"/>
                <wp:positionH relativeFrom="column">
                  <wp:posOffset>4086225</wp:posOffset>
                </wp:positionH>
                <wp:positionV relativeFrom="paragraph">
                  <wp:posOffset>10160</wp:posOffset>
                </wp:positionV>
                <wp:extent cx="2324100" cy="3314700"/>
                <wp:effectExtent l="0" t="0" r="19050" b="19050"/>
                <wp:wrapNone/>
                <wp:docPr id="5971165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F938C" w14:textId="383016FD" w:rsidR="00773CFC" w:rsidRPr="007C04F3" w:rsidRDefault="00773CFC" w:rsidP="00773CF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</w:pPr>
                            <w:r w:rsidRPr="007C04F3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  <w:t xml:space="preserve">Формат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  <w:t>3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  <w:t>высокий заработок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  <w:t xml:space="preserve"> </w:t>
                            </w:r>
                          </w:p>
                          <w:p w14:paraId="2A5C1D21" w14:textId="77777777" w:rsidR="00773CFC" w:rsidRPr="007C04F3" w:rsidRDefault="00773CFC" w:rsidP="00773CF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  <w:p w14:paraId="2AD64877" w14:textId="77777777" w:rsidR="00773CFC" w:rsidRPr="007C04F3" w:rsidRDefault="00773CFC" w:rsidP="00773CF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CB012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  <w:t>Цель: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закрыть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основные расходы на авто и получить прибыль, </w:t>
                            </w:r>
                          </w:p>
                          <w:p w14:paraId="79A6D006" w14:textId="77777777" w:rsidR="00773CFC" w:rsidRPr="007C04F3" w:rsidRDefault="00773CFC" w:rsidP="00773CF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  <w:p w14:paraId="0F876B5F" w14:textId="29079EC9" w:rsidR="00773CFC" w:rsidRPr="007C04F3" w:rsidRDefault="00773CFC" w:rsidP="00773CF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CB012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  <w:t>Доход: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</w:t>
                            </w:r>
                            <w:r w:rsidR="00307C75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высокий</w:t>
                            </w:r>
                          </w:p>
                          <w:p w14:paraId="592ED248" w14:textId="77777777" w:rsidR="00773CFC" w:rsidRPr="007C04F3" w:rsidRDefault="00773CFC" w:rsidP="00773CF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  <w:p w14:paraId="74460BE4" w14:textId="11F0364D" w:rsidR="00773CFC" w:rsidRPr="007C04F3" w:rsidRDefault="00773CFC" w:rsidP="00773CF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•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8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12+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час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ов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на линии</w:t>
                            </w:r>
                          </w:p>
                          <w:p w14:paraId="3E430DB5" w14:textId="77777777" w:rsidR="00773CFC" w:rsidRPr="007C04F3" w:rsidRDefault="00773CFC" w:rsidP="00773CF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• Работа в часы повышенного спроса (утреннее или вечернее время)</w:t>
                            </w:r>
                          </w:p>
                          <w:p w14:paraId="2D71B78A" w14:textId="222BF8CB" w:rsidR="00773CFC" w:rsidRDefault="00773CFC" w:rsidP="00773CF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•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Минимум простоев</w:t>
                            </w:r>
                          </w:p>
                          <w:p w14:paraId="7E9AFA5A" w14:textId="7ACE4A44" w:rsidR="00773CFC" w:rsidRPr="007C04F3" w:rsidRDefault="00773CFC" w:rsidP="00773CF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•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Мониторинг обстановки, а именно - контроль за час-пиком, районами высокого спроса, работа по тарифу межгород</w:t>
                            </w:r>
                          </w:p>
                          <w:p w14:paraId="1A834B01" w14:textId="77777777" w:rsidR="00773CFC" w:rsidRPr="007C04F3" w:rsidRDefault="00773CFC" w:rsidP="00773CF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  <w:p w14:paraId="39E12607" w14:textId="0909893C" w:rsidR="00773CFC" w:rsidRPr="007C04F3" w:rsidRDefault="00773CFC" w:rsidP="00773CF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r w:rsidRPr="00CB0127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u-RU"/>
                              </w:rPr>
                              <w:t>Результат: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аренда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и бензин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закрыт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ы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, </w:t>
                            </w:r>
                            <w:r w:rsidRPr="00773CFC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высокий доход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</w:t>
                            </w:r>
                            <w:r w:rsidR="00CB0127" w:rsidRPr="00CB0127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(5–10 тыс. ₽ в день)</w:t>
                            </w:r>
                          </w:p>
                          <w:p w14:paraId="0D7CAB05" w14:textId="77777777" w:rsidR="00773CFC" w:rsidRPr="00E62F3B" w:rsidRDefault="00773CFC" w:rsidP="00773CFC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C282C" id="_x0000_s1028" type="#_x0000_t202" style="position:absolute;margin-left:321.75pt;margin-top:.8pt;width:183pt;height:261pt;z-index:-2516254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">
                <v:textbox>
                  <w:txbxContent>
                    <w:p w14:paraId="04CF938C" w14:textId="383016FD" w:rsidR="00773CFC" w:rsidRPr="007C04F3" w:rsidRDefault="00773CFC" w:rsidP="00773CF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</w:pPr>
                      <w:r w:rsidRPr="007C04F3"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  <w:t xml:space="preserve">Формат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  <w:t>3</w:t>
                      </w:r>
                      <w:r w:rsidRPr="007C04F3"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  <w:t>высокий заработок</w:t>
                      </w:r>
                      <w:r w:rsidRPr="007C04F3"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  <w:t xml:space="preserve"> </w:t>
                      </w:r>
                    </w:p>
                    <w:p w14:paraId="2A5C1D21" w14:textId="77777777" w:rsidR="00773CFC" w:rsidRPr="007C04F3" w:rsidRDefault="00773CFC" w:rsidP="00773CF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  <w:p w14:paraId="2AD64877" w14:textId="77777777" w:rsidR="00773CFC" w:rsidRPr="007C04F3" w:rsidRDefault="00773CFC" w:rsidP="00773CF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CB0127"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  <w:t>Цель: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закрыть 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основные расходы на авто и получить прибыль, </w:t>
                      </w:r>
                    </w:p>
                    <w:p w14:paraId="79A6D006" w14:textId="77777777" w:rsidR="00773CFC" w:rsidRPr="007C04F3" w:rsidRDefault="00773CFC" w:rsidP="00773CF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  <w:p w14:paraId="0F876B5F" w14:textId="29079EC9" w:rsidR="00773CFC" w:rsidRPr="007C04F3" w:rsidRDefault="00773CFC" w:rsidP="00773CF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CB0127"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  <w:t>Доход: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</w:t>
                      </w:r>
                      <w:r w:rsidR="00307C75">
                        <w:rPr>
                          <w:rFonts w:ascii="Times New Roman" w:hAnsi="Times New Roman" w:cs="Times New Roman"/>
                          <w:lang w:val="ru-RU"/>
                        </w:rPr>
                        <w:t>высокий</w:t>
                      </w:r>
                    </w:p>
                    <w:p w14:paraId="592ED248" w14:textId="77777777" w:rsidR="00773CFC" w:rsidRPr="007C04F3" w:rsidRDefault="00773CFC" w:rsidP="00773CF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  <w:p w14:paraId="74460BE4" w14:textId="11F0364D" w:rsidR="00773CFC" w:rsidRPr="007C04F3" w:rsidRDefault="00773CFC" w:rsidP="00773CF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• 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8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>–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12+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час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ов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на линии</w:t>
                      </w:r>
                    </w:p>
                    <w:p w14:paraId="3E430DB5" w14:textId="77777777" w:rsidR="00773CFC" w:rsidRPr="007C04F3" w:rsidRDefault="00773CFC" w:rsidP="00773CF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>• Работа в часы повышенного спроса (утреннее или вечернее время)</w:t>
                      </w:r>
                    </w:p>
                    <w:p w14:paraId="2D71B78A" w14:textId="222BF8CB" w:rsidR="00773CFC" w:rsidRDefault="00773CFC" w:rsidP="00773CF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• 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Минимум простоев</w:t>
                      </w:r>
                    </w:p>
                    <w:p w14:paraId="7E9AFA5A" w14:textId="7ACE4A44" w:rsidR="00773CFC" w:rsidRPr="007C04F3" w:rsidRDefault="00773CFC" w:rsidP="00773CF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>•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Мониторинг обстановки, а именно - контроль за час-пиком, районами высокого спроса, работа по тарифу межгород</w:t>
                      </w:r>
                    </w:p>
                    <w:p w14:paraId="1A834B01" w14:textId="77777777" w:rsidR="00773CFC" w:rsidRPr="007C04F3" w:rsidRDefault="00773CFC" w:rsidP="00773CF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  <w:p w14:paraId="39E12607" w14:textId="0909893C" w:rsidR="00773CFC" w:rsidRPr="007C04F3" w:rsidRDefault="00773CFC" w:rsidP="00773CF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r w:rsidRPr="00CB0127">
                        <w:rPr>
                          <w:rFonts w:ascii="Times New Roman" w:hAnsi="Times New Roman" w:cs="Times New Roman"/>
                          <w:b/>
                          <w:bCs/>
                          <w:lang w:val="ru-RU"/>
                        </w:rPr>
                        <w:t>Результат: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аренда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и бензин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закрыт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ы</w:t>
                      </w:r>
                      <w:r w:rsidRPr="007C04F3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, </w:t>
                      </w:r>
                      <w:r w:rsidRPr="00773CFC">
                        <w:rPr>
                          <w:rFonts w:ascii="Times New Roman" w:hAnsi="Times New Roman" w:cs="Times New Roman"/>
                          <w:lang w:val="ru-RU"/>
                        </w:rPr>
                        <w:t>высокий доход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</w:t>
                      </w:r>
                      <w:r w:rsidR="00CB0127" w:rsidRPr="00CB0127">
                        <w:rPr>
                          <w:rFonts w:ascii="Times New Roman" w:hAnsi="Times New Roman" w:cs="Times New Roman"/>
                          <w:lang w:val="ru-RU"/>
                        </w:rPr>
                        <w:t>(5–10 тыс. ₽ в день)</w:t>
                      </w:r>
                    </w:p>
                    <w:p w14:paraId="0D7CAB05" w14:textId="77777777" w:rsidR="00773CFC" w:rsidRPr="00E62F3B" w:rsidRDefault="00773CFC" w:rsidP="00773CFC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CB012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207D5" w14:textId="77777777" w:rsidR="001E1B51" w:rsidRDefault="001E1B51" w:rsidP="00307C75">
      <w:pPr>
        <w:spacing w:after="0" w:line="240" w:lineRule="auto"/>
      </w:pPr>
      <w:r>
        <w:separator/>
      </w:r>
    </w:p>
  </w:endnote>
  <w:endnote w:type="continuationSeparator" w:id="0">
    <w:p w14:paraId="432C25E3" w14:textId="77777777" w:rsidR="001E1B51" w:rsidRDefault="001E1B51" w:rsidP="00307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86601" w14:textId="77777777" w:rsidR="001E1B51" w:rsidRDefault="001E1B51" w:rsidP="00307C75">
      <w:pPr>
        <w:spacing w:after="0" w:line="240" w:lineRule="auto"/>
      </w:pPr>
      <w:r>
        <w:separator/>
      </w:r>
    </w:p>
  </w:footnote>
  <w:footnote w:type="continuationSeparator" w:id="0">
    <w:p w14:paraId="3A352DDA" w14:textId="77777777" w:rsidR="001E1B51" w:rsidRDefault="001E1B51" w:rsidP="00307C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53770141">
    <w:abstractNumId w:val="8"/>
  </w:num>
  <w:num w:numId="2" w16cid:durableId="1479881355">
    <w:abstractNumId w:val="6"/>
  </w:num>
  <w:num w:numId="3" w16cid:durableId="1133594143">
    <w:abstractNumId w:val="5"/>
  </w:num>
  <w:num w:numId="4" w16cid:durableId="1225489097">
    <w:abstractNumId w:val="4"/>
  </w:num>
  <w:num w:numId="5" w16cid:durableId="577981499">
    <w:abstractNumId w:val="7"/>
  </w:num>
  <w:num w:numId="6" w16cid:durableId="214439852">
    <w:abstractNumId w:val="3"/>
  </w:num>
  <w:num w:numId="7" w16cid:durableId="1219394127">
    <w:abstractNumId w:val="2"/>
  </w:num>
  <w:num w:numId="8" w16cid:durableId="801385212">
    <w:abstractNumId w:val="1"/>
  </w:num>
  <w:num w:numId="9" w16cid:durableId="1764449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E1B51"/>
    <w:rsid w:val="0029639D"/>
    <w:rsid w:val="00307C75"/>
    <w:rsid w:val="00326F90"/>
    <w:rsid w:val="003367A4"/>
    <w:rsid w:val="003F2CDC"/>
    <w:rsid w:val="005D0292"/>
    <w:rsid w:val="00773CFC"/>
    <w:rsid w:val="007C04F3"/>
    <w:rsid w:val="00AA1D8D"/>
    <w:rsid w:val="00B47730"/>
    <w:rsid w:val="00CB0127"/>
    <w:rsid w:val="00CB0664"/>
    <w:rsid w:val="00E62F3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C632EF"/>
  <w14:defaultImageDpi w14:val="300"/>
  <w15:docId w15:val="{0E36128A-04C7-4261-AEDE-6911B4105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Артем Гор</cp:lastModifiedBy>
  <cp:revision>2</cp:revision>
  <cp:lastPrinted>2026-04-30T02:54:00Z</cp:lastPrinted>
  <dcterms:created xsi:type="dcterms:W3CDTF">2013-12-23T23:15:00Z</dcterms:created>
  <dcterms:modified xsi:type="dcterms:W3CDTF">2026-04-30T04:06:00Z</dcterms:modified>
  <cp:category/>
</cp:coreProperties>
</file>